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6104961" name="019f4bf0-b288-7d6a-a6fe-def5a921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70975" name="019f4bf0-b288-7d6a-a6fe-def5a921b99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0963422" name="019f4bf1-458c-784a-b87c-53700d9259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0689786" name="019f4bf1-458c-784a-b87c-53700d92590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4829870" name="019f4c04-323b-7a25-bec8-4bafe173eb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715159" name="019f4c04-323b-7a25-bec8-4bafe173eb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0384680" name="019f4c04-64cd-7d70-ad58-7129148fd50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200557" name="019f4c04-64cd-7d70-ad58-7129148fd50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